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E00" w:rsidRDefault="007E1E00" w:rsidP="007E1E00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7A7EFDA4" wp14:editId="74D563D4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E1E00" w:rsidRDefault="007E1E00" w:rsidP="007E1E00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:rsidR="007E1E00" w:rsidRDefault="007E1E00" w:rsidP="007E1E00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:rsidR="007E1E00" w:rsidRDefault="007E1E00" w:rsidP="007E1E00">
      <w:pPr>
        <w:rPr>
          <w:rFonts w:ascii="Helvetica Neue" w:eastAsia="Helvetica Neue" w:hAnsi="Helvetica Neue" w:cs="Helvetica Neue"/>
        </w:rPr>
      </w:pPr>
    </w:p>
    <w:p w:rsidR="007E1E00" w:rsidRDefault="007E1E00" w:rsidP="007E1E00">
      <w:pPr>
        <w:jc w:val="center"/>
        <w:rPr>
          <w:rFonts w:ascii="Helvetica Neue" w:eastAsia="Helvetica Neue" w:hAnsi="Helvetica Neue" w:cs="Helvetica Neue"/>
        </w:rPr>
      </w:pPr>
    </w:p>
    <w:p w:rsidR="007E1E00" w:rsidRPr="00A12EF5" w:rsidRDefault="007E1E00" w:rsidP="007E1E00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:rsidR="007E1E00" w:rsidRPr="007E1E00" w:rsidRDefault="007E1E0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GB"/>
        </w:rPr>
      </w:pPr>
    </w:p>
    <w:p w:rsidR="007E1E00" w:rsidRDefault="007E1E0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0" w:name="_GoBack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295941D3" wp14:editId="603EFA71">
            <wp:simplePos x="0" y="0"/>
            <wp:positionH relativeFrom="column">
              <wp:posOffset>1219200</wp:posOffset>
            </wp:positionH>
            <wp:positionV relativeFrom="paragraph">
              <wp:posOffset>3253740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End w:id="0"/>
      <w:r>
        <w:br w:type="page"/>
      </w:r>
    </w:p>
    <w:p w:rsidR="00F833FD" w:rsidRDefault="007E1E00">
      <w:pPr>
        <w:pStyle w:val="Heading1"/>
      </w:pPr>
      <w:r>
        <w:lastRenderedPageBreak/>
        <w:t>CRAAP Test Evaluation Worksheet – Sample Responses</w:t>
      </w:r>
    </w:p>
    <w:p w:rsidR="00F833FD" w:rsidRDefault="007E1E00">
      <w:pPr>
        <w:pStyle w:val="Heading2"/>
      </w:pPr>
      <w:r>
        <w:t>Sample 1: BBC Climate Change Video</w:t>
      </w:r>
    </w:p>
    <w:p w:rsidR="00F833FD" w:rsidRDefault="007E1E00">
      <w:r>
        <w:t>URL: https://www.bbc.co.uk/programmes/p076w7g5</w:t>
      </w:r>
    </w:p>
    <w:p w:rsidR="00F833FD" w:rsidRDefault="007E1E00">
      <w:pPr>
        <w:pStyle w:val="Heading3"/>
      </w:pPr>
      <w:r>
        <w:t>Currency</w:t>
      </w:r>
    </w:p>
    <w:p w:rsidR="00F833FD" w:rsidRDefault="007E1E00">
      <w:r>
        <w:t xml:space="preserve">The video was published in 2019. While not brand new, the core scientific facts about climate change remain </w:t>
      </w:r>
      <w:r>
        <w:t>relevant and accurate. However, for the latest policy updates or climate data, newer sources may be needed.</w:t>
      </w:r>
    </w:p>
    <w:p w:rsidR="00F833FD" w:rsidRDefault="007E1E00">
      <w:pPr>
        <w:pStyle w:val="Heading3"/>
      </w:pPr>
      <w:r>
        <w:t>Relevance</w:t>
      </w:r>
    </w:p>
    <w:p w:rsidR="00F833FD" w:rsidRDefault="007E1E00">
      <w:r>
        <w:t>Yes. The video provides a concise and accessible overview of climate change, making it highly relevant for educational settings, especiall</w:t>
      </w:r>
      <w:r>
        <w:t>y when introducing the topic to students or the general public.</w:t>
      </w:r>
    </w:p>
    <w:p w:rsidR="00F833FD" w:rsidRDefault="007E1E00">
      <w:pPr>
        <w:pStyle w:val="Heading3"/>
      </w:pPr>
      <w:r>
        <w:t>Authority</w:t>
      </w:r>
    </w:p>
    <w:p w:rsidR="00F833FD" w:rsidRDefault="007E1E00">
      <w:r>
        <w:t>The video is produced by the BBC, a globally respected public broadcaster known for its editorial standards. It features Sir David Attenborough, a highly credible science communicato</w:t>
      </w:r>
      <w:r>
        <w:t>r with decades of experience.</w:t>
      </w:r>
    </w:p>
    <w:p w:rsidR="00F833FD" w:rsidRDefault="007E1E00">
      <w:pPr>
        <w:pStyle w:val="Heading3"/>
      </w:pPr>
      <w:r>
        <w:t>Accuracy</w:t>
      </w:r>
    </w:p>
    <w:p w:rsidR="00F833FD" w:rsidRDefault="007E1E00">
      <w:r>
        <w:t>The video presents scientifically accepted facts and references key climate data. The BBC’s editorial process includes fact-checking, and the content aligns with the scientific consensus on climate change.</w:t>
      </w:r>
    </w:p>
    <w:p w:rsidR="00F833FD" w:rsidRDefault="007E1E00">
      <w:pPr>
        <w:pStyle w:val="Heading3"/>
      </w:pPr>
      <w:r>
        <w:t>Purpose</w:t>
      </w:r>
    </w:p>
    <w:p w:rsidR="00F833FD" w:rsidRDefault="007E1E00">
      <w:r>
        <w:t>The</w:t>
      </w:r>
      <w:r>
        <w:t xml:space="preserve"> purpose is clearly to inform and raise awareness. There is no commercial agenda or bias evident in the presentation.</w:t>
      </w:r>
    </w:p>
    <w:p w:rsidR="00F833FD" w:rsidRDefault="007E1E00">
      <w:pPr>
        <w:pStyle w:val="Heading2"/>
      </w:pPr>
      <w:r>
        <w:t>Sample 2: National File – “BUSTED: CDC Inflated COVID Numbers”</w:t>
      </w:r>
    </w:p>
    <w:p w:rsidR="00F833FD" w:rsidRDefault="007E1E00">
      <w:r>
        <w:t>URL: https://nationalfile.com</w:t>
      </w:r>
    </w:p>
    <w:p w:rsidR="00F833FD" w:rsidRDefault="007E1E00">
      <w:pPr>
        <w:pStyle w:val="Heading3"/>
      </w:pPr>
      <w:r>
        <w:t>Currency</w:t>
      </w:r>
    </w:p>
    <w:p w:rsidR="00F833FD" w:rsidRDefault="007E1E00">
      <w:r>
        <w:t>The article was published during the</w:t>
      </w:r>
      <w:r>
        <w:t xml:space="preserve"> pandemic, when misinformation was rampant.</w:t>
      </w:r>
    </w:p>
    <w:p w:rsidR="00F833FD" w:rsidRDefault="007E1E00">
      <w:pPr>
        <w:pStyle w:val="Heading3"/>
      </w:pPr>
      <w:r>
        <w:t>Relevance</w:t>
      </w:r>
    </w:p>
    <w:p w:rsidR="00F833FD" w:rsidRDefault="007E1E00">
      <w:r>
        <w:t>It may seem relevant to public health, but it misrepresents CDC data.</w:t>
      </w:r>
    </w:p>
    <w:p w:rsidR="00F833FD" w:rsidRDefault="007E1E00">
      <w:pPr>
        <w:pStyle w:val="Heading3"/>
      </w:pPr>
      <w:r>
        <w:t>Authority</w:t>
      </w:r>
    </w:p>
    <w:p w:rsidR="00F833FD" w:rsidRDefault="007E1E00">
      <w:r>
        <w:t>National File is a far-right website with a history of publishing misleading or false claims. It lacks editorial transpare</w:t>
      </w:r>
      <w:r>
        <w:t>ncy.</w:t>
      </w:r>
    </w:p>
    <w:p w:rsidR="00F833FD" w:rsidRDefault="007E1E00">
      <w:pPr>
        <w:pStyle w:val="Heading3"/>
      </w:pPr>
      <w:r>
        <w:t>Accuracy</w:t>
      </w:r>
    </w:p>
    <w:p w:rsidR="00F833FD" w:rsidRDefault="007E1E00">
      <w:r>
        <w:t>The claim that the CDC “inflated” numbers has been debunked by multiple fact-checkers, including FactCheck.org, AFP, and PolitiFact.</w:t>
      </w:r>
    </w:p>
    <w:p w:rsidR="00F833FD" w:rsidRDefault="007E1E00">
      <w:pPr>
        <w:pStyle w:val="Heading3"/>
      </w:pPr>
      <w:r>
        <w:lastRenderedPageBreak/>
        <w:t>Purpose</w:t>
      </w:r>
    </w:p>
    <w:p w:rsidR="00F833FD" w:rsidRDefault="007E1E00">
      <w:r>
        <w:t>The article is politically charged, aiming to sow distrust in public health institutions.</w:t>
      </w:r>
    </w:p>
    <w:p w:rsidR="00F833FD" w:rsidRDefault="007E1E00">
      <w:r>
        <w:t>🛑</w:t>
      </w:r>
      <w:r>
        <w:t xml:space="preserve"> Verdict:</w:t>
      </w:r>
      <w:r>
        <w:t xml:space="preserve"> Disinformation. This article distorts facts and promotes a false narrative.</w:t>
      </w:r>
    </w:p>
    <w:p w:rsidR="00F833FD" w:rsidRDefault="007E1E00">
      <w:pPr>
        <w:pStyle w:val="Heading2"/>
      </w:pPr>
      <w:r>
        <w:t>Sample 3: Infowars – “JD Vance Criticizes UK Censorship Policies”</w:t>
      </w:r>
    </w:p>
    <w:p w:rsidR="00F833FD" w:rsidRDefault="007E1E00">
      <w:r>
        <w:t>URL: https://infowars.com</w:t>
      </w:r>
    </w:p>
    <w:p w:rsidR="00F833FD" w:rsidRDefault="007E1E00">
      <w:pPr>
        <w:pStyle w:val="Heading3"/>
      </w:pPr>
      <w:r>
        <w:t>Currency</w:t>
      </w:r>
    </w:p>
    <w:p w:rsidR="00F833FD" w:rsidRDefault="007E1E00">
      <w:r>
        <w:t>The article is recent and references current political events.</w:t>
      </w:r>
    </w:p>
    <w:p w:rsidR="00F833FD" w:rsidRDefault="007E1E00">
      <w:pPr>
        <w:pStyle w:val="Heading3"/>
      </w:pPr>
      <w:r>
        <w:t>Relevance</w:t>
      </w:r>
    </w:p>
    <w:p w:rsidR="00F833FD" w:rsidRDefault="007E1E00">
      <w:r>
        <w:t xml:space="preserve">It </w:t>
      </w:r>
      <w:r>
        <w:t>may be of interest to those following U.S.-UK relations, but the framing is highly ideological.</w:t>
      </w:r>
    </w:p>
    <w:p w:rsidR="00F833FD" w:rsidRDefault="007E1E00">
      <w:pPr>
        <w:pStyle w:val="Heading3"/>
      </w:pPr>
      <w:r>
        <w:t>Authority</w:t>
      </w:r>
    </w:p>
    <w:p w:rsidR="00F833FD" w:rsidRDefault="007E1E00">
      <w:r>
        <w:t>Infowars is a well-known conspiracy site run by Alex Jones. It has been banned from multiple platforms for spreading falsehoods.</w:t>
      </w:r>
    </w:p>
    <w:p w:rsidR="00F833FD" w:rsidRDefault="007E1E00">
      <w:pPr>
        <w:pStyle w:val="Heading3"/>
      </w:pPr>
      <w:r>
        <w:t>Accuracy</w:t>
      </w:r>
    </w:p>
    <w:p w:rsidR="00F833FD" w:rsidRDefault="007E1E00">
      <w:r>
        <w:t xml:space="preserve">The article </w:t>
      </w:r>
      <w:r>
        <w:t>may contain kernels of truth (e.g., JD Vance’s comments), but they are often exaggerated or taken out of context.</w:t>
      </w:r>
    </w:p>
    <w:p w:rsidR="00F833FD" w:rsidRDefault="007E1E00">
      <w:pPr>
        <w:pStyle w:val="Heading3"/>
      </w:pPr>
      <w:r>
        <w:t>Purpose</w:t>
      </w:r>
    </w:p>
    <w:p w:rsidR="00F833FD" w:rsidRDefault="007E1E00">
      <w:r>
        <w:t>The intent is to provoke and polarize, not to inform objectively. The article uses loaded language, sarcasm, and editorialized comment</w:t>
      </w:r>
      <w:r>
        <w:t>ary, which is typical of Infowars’ style.</w:t>
      </w:r>
    </w:p>
    <w:p w:rsidR="00F833FD" w:rsidRDefault="007E1E00">
      <w:r>
        <w:t>🛑</w:t>
      </w:r>
      <w:r>
        <w:t xml:space="preserve"> Verdict: Highly biased and unreliable. Use with extreme caution, if at all.</w:t>
      </w:r>
    </w:p>
    <w:sectPr w:rsidR="00F833F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E1E00"/>
    <w:rsid w:val="00AA1D8D"/>
    <w:rsid w:val="00B47730"/>
    <w:rsid w:val="00CB0664"/>
    <w:rsid w:val="00F833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179A954A-05FB-447C-99B1-62AFED99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2791F7-1105-438F-BE76-C976834D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2</cp:revision>
  <dcterms:created xsi:type="dcterms:W3CDTF">2013-12-23T23:15:00Z</dcterms:created>
  <dcterms:modified xsi:type="dcterms:W3CDTF">2025-07-30T09:24:00Z</dcterms:modified>
  <cp:category/>
</cp:coreProperties>
</file>